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Glärnischstrasse 51, Oetwill am See</w:t>
          </w:r>
        </w:p>
        <w:p>
          <w:pPr>
            <w:spacing w:before="0" w:after="0"/>
          </w:pPr>
          <w:r>
            <w:t>DN 1166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